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Deckputz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7922348" name="43992d4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70211" name="43992d40-efb0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Grundputz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3941136" name="7a7536b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9540007" name="7a7536b0-efb0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4192800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5779924" name="e288e3f0-efb0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0188821" name="47e56070-efb1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1686652" name="47e56070-efb1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8303617" name="f3bfa750-efb8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652624" name="f3bfa750-efb8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1106330" name="95f95d1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708807" name="95f95d10-efb2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8630229" name="cfcf93b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674025" name="cfcf93b0-efb2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3788163" name="f94dad8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9195075" name="f94dad80-efb2-11f0-8368-8b84d15dbbc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0522318" name="423b31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4732619" name="423b31a0-efb5-11f0-8368-8b84d15dbbc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86331639" name="8d36720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197910" name="8d367200-efb5-11f0-8368-8b84d15dbbc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/ Wohnzimmer / Gang / Treppenhaus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100863" name="d9cee7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032866" name="d9cee7a0-efb5-11f0-8368-8b84d15dbb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4564192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7845795" name="30e73330-efb6-11f0-8368-8b84d15dbbc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1977644" name="d470eef0-efb7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251906" name="d470eef0-efb7-11f0-8368-8b84d15dbbc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